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552"/>
        <w:gridCol w:w="3552"/>
        <w:gridCol w:w="3552"/>
      </w:tblGrid>
      <w:tr w:rsidR="00547071" w14:paraId="0004489A" w14:textId="77777777">
        <w:trPr>
          <w:cantSplit/>
          <w:jc w:val="center"/>
        </w:trPr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7F88F5E" w14:textId="77777777" w:rsidR="00547071" w:rsidRDefault="00000000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3B0C4D5D" wp14:editId="6200C745">
                  <wp:extent cx="1874519" cy="700309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OBIERNO_CHIHUAHUA.pn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7003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5A10275" w14:textId="77777777" w:rsidR="00547071" w:rsidRDefault="00000000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52E97DC7" wp14:editId="628B21B8">
                  <wp:extent cx="1463040" cy="841337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IC.p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3040" cy="841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CE81F44" w14:textId="77777777" w:rsidR="00547071" w:rsidRDefault="00000000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0E99754D" wp14:editId="3035BC34">
                  <wp:extent cx="1874519" cy="1142686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OGO_FECI_2026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1142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F61E7B4" w14:textId="77777777" w:rsidR="00547071" w:rsidRPr="00C771BC" w:rsidRDefault="00000000">
      <w:pPr>
        <w:spacing w:before="40" w:after="0"/>
        <w:jc w:val="center"/>
        <w:rPr>
          <w:lang w:val="es-MX"/>
        </w:rPr>
      </w:pPr>
      <w:r w:rsidRPr="00C771BC">
        <w:rPr>
          <w:b/>
          <w:color w:val="A50F78"/>
          <w:sz w:val="18"/>
          <w:lang w:val="es-MX"/>
        </w:rPr>
        <w:t>FECI-2026 · FORMATO 2</w:t>
      </w:r>
    </w:p>
    <w:p w14:paraId="2A02C13B" w14:textId="77777777" w:rsidR="00547071" w:rsidRPr="00C771BC" w:rsidRDefault="00000000">
      <w:pPr>
        <w:spacing w:after="20"/>
        <w:jc w:val="center"/>
        <w:rPr>
          <w:lang w:val="es-MX"/>
        </w:rPr>
      </w:pPr>
      <w:r w:rsidRPr="00C771BC">
        <w:rPr>
          <w:b/>
          <w:color w:val="6A1B9A"/>
          <w:sz w:val="30"/>
          <w:lang w:val="es-MX"/>
        </w:rPr>
        <w:t>Científico(a) Calificado(a)</w:t>
      </w:r>
    </w:p>
    <w:p w14:paraId="46BBB7CB" w14:textId="77777777" w:rsidR="00547071" w:rsidRPr="00C771BC" w:rsidRDefault="00000000">
      <w:pPr>
        <w:spacing w:after="80"/>
        <w:jc w:val="center"/>
        <w:rPr>
          <w:lang w:val="es-MX"/>
        </w:rPr>
      </w:pPr>
      <w:r w:rsidRPr="00C771BC">
        <w:rPr>
          <w:i/>
          <w:color w:val="4B5563"/>
          <w:sz w:val="17"/>
          <w:lang w:val="es-MX"/>
        </w:rPr>
        <w:t>Revisión especializada del diseño, viabilidad, seguridad y pertinencia metodológica del proyecto.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656"/>
      </w:tblGrid>
      <w:tr w:rsidR="00547071" w:rsidRPr="000A5AC7" w14:paraId="104918A4" w14:textId="77777777">
        <w:trPr>
          <w:cantSplit/>
          <w:jc w:val="center"/>
        </w:trPr>
        <w:tc>
          <w:tcPr>
            <w:tcW w:w="10656" w:type="dxa"/>
            <w:tcBorders>
              <w:top w:val="single" w:sz="5" w:space="0" w:color="D9C6EA"/>
              <w:left w:val="single" w:sz="5" w:space="0" w:color="D9C6EA"/>
              <w:bottom w:val="single" w:sz="5" w:space="0" w:color="D9C6EA"/>
              <w:right w:val="single" w:sz="5" w:space="0" w:color="D9C6EA"/>
            </w:tcBorders>
            <w:shd w:val="clear" w:color="auto" w:fill="F3EC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39685CE" w14:textId="24F9CAE7" w:rsidR="00C771BC" w:rsidRPr="00C771BC" w:rsidRDefault="00C771BC" w:rsidP="00C771BC">
            <w:pPr>
              <w:spacing w:after="160" w:line="276" w:lineRule="auto"/>
              <w:jc w:val="both"/>
              <w:rPr>
                <w:sz w:val="17"/>
                <w:lang w:val="es-MX"/>
              </w:rPr>
            </w:pPr>
            <w:r w:rsidRPr="00C771BC">
              <w:rPr>
                <w:sz w:val="17"/>
                <w:lang w:val="es-MX"/>
              </w:rPr>
              <w:t>Instrucciones de llenado y entrega</w:t>
            </w:r>
          </w:p>
          <w:p w14:paraId="70981F40" w14:textId="77777777" w:rsidR="00C771BC" w:rsidRPr="00C771BC" w:rsidRDefault="00C771BC" w:rsidP="00C771BC">
            <w:pPr>
              <w:spacing w:after="160" w:line="276" w:lineRule="auto"/>
              <w:jc w:val="both"/>
              <w:rPr>
                <w:sz w:val="17"/>
                <w:lang w:val="es-MX"/>
              </w:rPr>
            </w:pPr>
            <w:r w:rsidRPr="00C771BC">
              <w:rPr>
                <w:sz w:val="17"/>
                <w:lang w:val="es-MX"/>
              </w:rPr>
              <w:t>Este documento es un requisito obligatorio para proyectos que requieren supervisión experta. Por favor, lea con atención:</w:t>
            </w:r>
          </w:p>
          <w:p w14:paraId="16F3DE5A" w14:textId="77777777" w:rsidR="00C771BC" w:rsidRPr="00C771BC" w:rsidRDefault="00C771BC" w:rsidP="00C771BC">
            <w:pPr>
              <w:numPr>
                <w:ilvl w:val="0"/>
                <w:numId w:val="10"/>
              </w:numPr>
              <w:spacing w:after="160" w:line="276" w:lineRule="auto"/>
              <w:ind w:left="454"/>
              <w:contextualSpacing/>
              <w:jc w:val="both"/>
              <w:rPr>
                <w:sz w:val="17"/>
                <w:lang w:val="es-MX"/>
              </w:rPr>
            </w:pPr>
            <w:r w:rsidRPr="00C771BC">
              <w:rPr>
                <w:sz w:val="17"/>
                <w:lang w:val="es-MX"/>
              </w:rPr>
              <w:t>Responsable del llenado: este formato debe ser completado y firmado exclusivamente por el (la) Científico(a) Calificado(a) que supervisará el proyecto.</w:t>
            </w:r>
          </w:p>
          <w:p w14:paraId="24A5DF2A" w14:textId="0F07E530" w:rsidR="00C771BC" w:rsidRPr="00C771BC" w:rsidRDefault="00C771BC" w:rsidP="00C771BC">
            <w:pPr>
              <w:numPr>
                <w:ilvl w:val="0"/>
                <w:numId w:val="10"/>
              </w:numPr>
              <w:spacing w:after="160" w:line="276" w:lineRule="auto"/>
              <w:ind w:left="454"/>
              <w:contextualSpacing/>
              <w:jc w:val="both"/>
              <w:rPr>
                <w:sz w:val="17"/>
                <w:lang w:val="es-MX"/>
              </w:rPr>
            </w:pPr>
            <w:r>
              <w:rPr>
                <w:sz w:val="17"/>
                <w:lang w:val="es-MX"/>
              </w:rPr>
              <w:t xml:space="preserve">Debe </w:t>
            </w:r>
            <w:r w:rsidRPr="00C771BC">
              <w:rPr>
                <w:sz w:val="17"/>
                <w:lang w:val="es-MX"/>
              </w:rPr>
              <w:t>completarse y firmarse antes de que el estudiante inicie cualquier proceso experimental.</w:t>
            </w:r>
          </w:p>
          <w:p w14:paraId="0A6F1824" w14:textId="77777777" w:rsidR="00C771BC" w:rsidRPr="00C771BC" w:rsidRDefault="00C771BC" w:rsidP="00C771BC">
            <w:pPr>
              <w:numPr>
                <w:ilvl w:val="0"/>
                <w:numId w:val="10"/>
              </w:numPr>
              <w:spacing w:after="160" w:line="276" w:lineRule="auto"/>
              <w:ind w:left="454"/>
              <w:contextualSpacing/>
              <w:jc w:val="both"/>
              <w:rPr>
                <w:sz w:val="17"/>
                <w:lang w:val="es-MX"/>
              </w:rPr>
            </w:pPr>
            <w:r w:rsidRPr="00C771BC">
              <w:rPr>
                <w:sz w:val="17"/>
                <w:lang w:val="es-MX"/>
              </w:rPr>
              <w:t>Firma: se aceptan firmas autógrafas (impresa, firmada y escaneada) o firmas digitales/electrónicas pegadas en el espacio correspondiente.</w:t>
            </w:r>
          </w:p>
          <w:p w14:paraId="62FDD44C" w14:textId="77777777" w:rsidR="00C771BC" w:rsidRPr="00C771BC" w:rsidRDefault="00C771BC" w:rsidP="00C771BC">
            <w:pPr>
              <w:numPr>
                <w:ilvl w:val="0"/>
                <w:numId w:val="10"/>
              </w:numPr>
              <w:spacing w:after="160" w:line="276" w:lineRule="auto"/>
              <w:ind w:left="454"/>
              <w:contextualSpacing/>
              <w:jc w:val="both"/>
              <w:rPr>
                <w:sz w:val="17"/>
                <w:lang w:val="es-MX"/>
              </w:rPr>
            </w:pPr>
            <w:r w:rsidRPr="00C771BC">
              <w:rPr>
                <w:sz w:val="17"/>
                <w:lang w:val="es-MX"/>
              </w:rPr>
              <w:t>Formato: una vez completado, convierta el archivo a formato PDF.</w:t>
            </w:r>
          </w:p>
          <w:p w14:paraId="3EC662CB" w14:textId="77777777" w:rsidR="00C771BC" w:rsidRPr="00C771BC" w:rsidRDefault="00C771BC" w:rsidP="00C771BC">
            <w:pPr>
              <w:numPr>
                <w:ilvl w:val="0"/>
                <w:numId w:val="10"/>
              </w:numPr>
              <w:spacing w:after="160" w:line="276" w:lineRule="auto"/>
              <w:ind w:left="454"/>
              <w:contextualSpacing/>
              <w:jc w:val="both"/>
              <w:rPr>
                <w:sz w:val="17"/>
                <w:lang w:val="es-MX"/>
              </w:rPr>
            </w:pPr>
            <w:r w:rsidRPr="00C771BC">
              <w:rPr>
                <w:sz w:val="17"/>
                <w:lang w:val="es-MX"/>
              </w:rPr>
              <w:t>Entrega: sube el archivo PDF a la plataforma oficial del evento en la sección indicada.</w:t>
            </w:r>
          </w:p>
          <w:p w14:paraId="2A86CBE7" w14:textId="23F55D44" w:rsidR="00547071" w:rsidRPr="00C771BC" w:rsidRDefault="00C771BC" w:rsidP="00C771BC">
            <w:pPr>
              <w:spacing w:after="0"/>
              <w:rPr>
                <w:b/>
                <w:bCs/>
                <w:lang w:val="es-MX"/>
              </w:rPr>
            </w:pPr>
            <w:r w:rsidRPr="00C771BC">
              <w:rPr>
                <w:b/>
                <w:bCs/>
                <w:sz w:val="18"/>
                <w:szCs w:val="24"/>
                <w:lang w:val="es-MX"/>
              </w:rPr>
              <w:t>Borrar estas instrucciones antes de convertir a PDF.</w:t>
            </w:r>
          </w:p>
        </w:tc>
      </w:tr>
    </w:tbl>
    <w:p w14:paraId="5F42F623" w14:textId="77777777" w:rsidR="00547071" w:rsidRPr="00C771BC" w:rsidRDefault="00547071">
      <w:pPr>
        <w:spacing w:after="0"/>
        <w:rPr>
          <w:lang w:val="es-MX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5256"/>
        <w:gridCol w:w="5256"/>
      </w:tblGrid>
      <w:tr w:rsidR="00547071" w14:paraId="61CFDEBE" w14:textId="77777777">
        <w:trPr>
          <w:cantSplit/>
          <w:jc w:val="center"/>
        </w:trPr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6E97D26" w14:textId="77777777" w:rsidR="00547071" w:rsidRDefault="00000000">
            <w:pPr>
              <w:spacing w:after="0"/>
            </w:pPr>
            <w:r>
              <w:rPr>
                <w:b/>
              </w:rPr>
              <w:t>Nombre del proyecto:</w:t>
            </w:r>
            <w:r>
              <w:t xml:space="preserve"> ________________________________________</w:t>
            </w:r>
          </w:p>
        </w:tc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6672EBE0" w14:textId="0FD313A5" w:rsidR="00547071" w:rsidRDefault="00000000">
            <w:pPr>
              <w:spacing w:after="0"/>
            </w:pPr>
            <w:r>
              <w:rPr>
                <w:b/>
              </w:rPr>
              <w:t>Folio F</w:t>
            </w:r>
            <w:r w:rsidR="00ED334E">
              <w:rPr>
                <w:b/>
              </w:rPr>
              <w:t>IPI</w:t>
            </w:r>
            <w:r>
              <w:rPr>
                <w:b/>
              </w:rPr>
              <w:t>:</w:t>
            </w:r>
            <w:r>
              <w:t xml:space="preserve"> ________________________________________</w:t>
            </w:r>
          </w:p>
        </w:tc>
      </w:tr>
      <w:tr w:rsidR="00547071" w14:paraId="5C39FE4E" w14:textId="77777777">
        <w:trPr>
          <w:cantSplit/>
          <w:jc w:val="center"/>
        </w:trPr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EA10E37" w14:textId="77777777" w:rsidR="00547071" w:rsidRDefault="00000000">
            <w:pPr>
              <w:spacing w:after="0"/>
            </w:pPr>
            <w:r>
              <w:rPr>
                <w:b/>
              </w:rPr>
              <w:t>Institución educativa:</w:t>
            </w:r>
            <w:r>
              <w:t xml:space="preserve"> ________________________________________</w:t>
            </w:r>
          </w:p>
        </w:tc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03AB431A" w14:textId="77777777" w:rsidR="00547071" w:rsidRDefault="00000000">
            <w:pPr>
              <w:spacing w:after="0"/>
            </w:pPr>
            <w:r>
              <w:rPr>
                <w:b/>
              </w:rPr>
              <w:t>Nivel:  □ Media Superior   □ Superior</w:t>
            </w:r>
            <w:r>
              <w:t xml:space="preserve"> ________________________________________</w:t>
            </w:r>
          </w:p>
        </w:tc>
      </w:tr>
      <w:tr w:rsidR="00547071" w:rsidRPr="00B600C2" w14:paraId="2F7F7224" w14:textId="77777777">
        <w:trPr>
          <w:cantSplit/>
          <w:jc w:val="center"/>
        </w:trPr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7DDE994" w14:textId="77777777" w:rsidR="00547071" w:rsidRPr="00C771BC" w:rsidRDefault="00000000">
            <w:pPr>
              <w:spacing w:after="0"/>
              <w:rPr>
                <w:lang w:val="es-MX"/>
              </w:rPr>
            </w:pPr>
            <w:r w:rsidRPr="00C771BC">
              <w:rPr>
                <w:b/>
                <w:lang w:val="es-MX"/>
              </w:rPr>
              <w:t>Nombre(s) de estudiante(s):</w:t>
            </w:r>
            <w:r w:rsidRPr="00C771BC">
              <w:rPr>
                <w:lang w:val="es-MX"/>
              </w:rPr>
              <w:t xml:space="preserve"> ________________________________________</w:t>
            </w:r>
          </w:p>
        </w:tc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756942D" w14:textId="2AD97186" w:rsidR="00547071" w:rsidRPr="00B600C2" w:rsidRDefault="00B600C2">
            <w:pPr>
              <w:spacing w:after="0"/>
              <w:rPr>
                <w:lang w:val="es-MX"/>
              </w:rPr>
            </w:pPr>
            <w:r>
              <w:rPr>
                <w:b/>
              </w:rPr>
              <w:t>Estudiante 2:</w:t>
            </w:r>
            <w:r>
              <w:t xml:space="preserve"> ________________________________________</w:t>
            </w:r>
          </w:p>
        </w:tc>
      </w:tr>
      <w:tr w:rsidR="00547071" w14:paraId="459753F3" w14:textId="77777777">
        <w:trPr>
          <w:cantSplit/>
          <w:jc w:val="center"/>
        </w:trPr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74AA937" w14:textId="703A1BC7" w:rsidR="00547071" w:rsidRDefault="00B600C2">
            <w:pPr>
              <w:spacing w:after="0"/>
            </w:pPr>
            <w:r>
              <w:rPr>
                <w:b/>
              </w:rPr>
              <w:t>Estudiante 3:</w:t>
            </w:r>
            <w:r>
              <w:t xml:space="preserve"> ________________________________________</w:t>
            </w:r>
          </w:p>
        </w:tc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7F253B9" w14:textId="77777777" w:rsidR="00547071" w:rsidRDefault="00B600C2">
            <w:pPr>
              <w:spacing w:after="0"/>
              <w:rPr>
                <w:b/>
              </w:rPr>
            </w:pPr>
            <w:r>
              <w:rPr>
                <w:b/>
              </w:rPr>
              <w:t>Asesor(a)proyecto:</w:t>
            </w:r>
          </w:p>
          <w:p w14:paraId="164A9087" w14:textId="4DD11135" w:rsidR="00B600C2" w:rsidRDefault="00B600C2">
            <w:pPr>
              <w:spacing w:after="0"/>
            </w:pPr>
          </w:p>
        </w:tc>
      </w:tr>
    </w:tbl>
    <w:p w14:paraId="13A22108" w14:textId="0CAB3F72" w:rsidR="00547071" w:rsidRPr="00C771BC" w:rsidRDefault="00547071">
      <w:pPr>
        <w:pStyle w:val="Ttulo1"/>
        <w:spacing w:before="100" w:after="40"/>
        <w:rPr>
          <w:lang w:val="es-MX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0479"/>
      </w:tblGrid>
      <w:tr w:rsidR="00DC33EE" w14:paraId="01EF4161" w14:textId="77777777" w:rsidTr="00024B01">
        <w:trPr>
          <w:cantSplit/>
          <w:jc w:val="center"/>
        </w:trPr>
        <w:tc>
          <w:tcPr>
            <w:tcW w:w="10479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5" w:type="dxa"/>
              <w:left w:w="100" w:type="dxa"/>
              <w:bottom w:w="85" w:type="dxa"/>
              <w:right w:w="100" w:type="dxa"/>
            </w:tcMar>
            <w:vAlign w:val="center"/>
          </w:tcPr>
          <w:p w14:paraId="3CAA5948" w14:textId="66A6E397" w:rsidR="00024B01" w:rsidRPr="009F02B3" w:rsidRDefault="00454724" w:rsidP="009F02B3">
            <w:pPr>
              <w:spacing w:after="0"/>
              <w:rPr>
                <w:rFonts w:asciiTheme="majorHAnsi" w:eastAsiaTheme="majorEastAsia" w:hAnsiTheme="majorHAnsi" w:cstheme="majorBidi"/>
                <w:b/>
                <w:bCs/>
                <w:color w:val="6A1B9A"/>
                <w:sz w:val="23"/>
                <w:szCs w:val="28"/>
                <w:lang w:val="es-MX"/>
              </w:rPr>
            </w:pPr>
            <w:r>
              <w:rPr>
                <w:rFonts w:asciiTheme="majorHAnsi" w:eastAsiaTheme="majorEastAsia" w:hAnsiTheme="majorHAnsi" w:cstheme="majorBidi"/>
                <w:b/>
                <w:bCs/>
                <w:color w:val="6A1B9A"/>
                <w:sz w:val="23"/>
                <w:szCs w:val="28"/>
                <w:lang w:val="es-MX"/>
              </w:rPr>
              <w:t>I.Da</w:t>
            </w:r>
            <w:r w:rsidRPr="009F02B3">
              <w:rPr>
                <w:rFonts w:asciiTheme="majorHAnsi" w:eastAsiaTheme="majorEastAsia" w:hAnsiTheme="majorHAnsi" w:cstheme="majorBidi"/>
                <w:b/>
                <w:bCs/>
                <w:color w:val="6A1B9A"/>
                <w:sz w:val="23"/>
                <w:szCs w:val="28"/>
                <w:lang w:val="es-MX"/>
              </w:rPr>
              <w:t>tos</w:t>
            </w:r>
            <w:r w:rsidR="009F02B3" w:rsidRPr="009F02B3">
              <w:rPr>
                <w:rFonts w:asciiTheme="majorHAnsi" w:eastAsiaTheme="majorEastAsia" w:hAnsiTheme="majorHAnsi" w:cstheme="majorBidi"/>
                <w:b/>
                <w:bCs/>
                <w:color w:val="6A1B9A"/>
                <w:sz w:val="23"/>
                <w:szCs w:val="28"/>
                <w:lang w:val="es-MX"/>
              </w:rPr>
              <w:t xml:space="preserve"> de la persona científica calificada</w:t>
            </w:r>
          </w:p>
          <w:p w14:paraId="047D78FE" w14:textId="77777777" w:rsidR="003D558B" w:rsidRPr="003D558B" w:rsidRDefault="003D558B" w:rsidP="003D558B">
            <w:pPr>
              <w:numPr>
                <w:ilvl w:val="0"/>
                <w:numId w:val="12"/>
              </w:numPr>
              <w:spacing w:after="160" w:line="276" w:lineRule="auto"/>
              <w:contextualSpacing/>
              <w:rPr>
                <w:rFonts w:eastAsia="Calibri" w:cs="Arial"/>
                <w:color w:val="auto"/>
                <w:sz w:val="20"/>
                <w:szCs w:val="20"/>
                <w:lang w:val="es-ES"/>
              </w:rPr>
            </w:pPr>
            <w:r w:rsidRPr="003D558B">
              <w:rPr>
                <w:rFonts w:eastAsia="Calibri" w:cs="Arial"/>
                <w:color w:val="auto"/>
                <w:sz w:val="20"/>
                <w:szCs w:val="20"/>
                <w:lang w:val="es-ES"/>
              </w:rPr>
              <w:t xml:space="preserve">Nombre completo: </w:t>
            </w:r>
          </w:p>
          <w:p w14:paraId="5C9755AE" w14:textId="77777777" w:rsidR="003D558B" w:rsidRPr="003D558B" w:rsidRDefault="003D558B" w:rsidP="003D558B">
            <w:pPr>
              <w:numPr>
                <w:ilvl w:val="0"/>
                <w:numId w:val="12"/>
              </w:numPr>
              <w:spacing w:after="160" w:line="276" w:lineRule="auto"/>
              <w:contextualSpacing/>
              <w:rPr>
                <w:rFonts w:eastAsia="Calibri" w:cs="Arial"/>
                <w:color w:val="auto"/>
                <w:sz w:val="20"/>
                <w:szCs w:val="20"/>
                <w:lang w:val="es-ES"/>
              </w:rPr>
            </w:pPr>
            <w:r w:rsidRPr="003D558B">
              <w:rPr>
                <w:rFonts w:eastAsia="Calibri" w:cs="Arial"/>
                <w:color w:val="auto"/>
                <w:sz w:val="20"/>
                <w:szCs w:val="20"/>
                <w:lang w:val="es-ES"/>
              </w:rPr>
              <w:t xml:space="preserve">¿Pertenece al SNII? [  ] Sí [  ] No  | Nivel: </w:t>
            </w:r>
          </w:p>
          <w:p w14:paraId="34BED0E6" w14:textId="77777777" w:rsidR="003D558B" w:rsidRPr="003D558B" w:rsidRDefault="003D558B" w:rsidP="003D558B">
            <w:pPr>
              <w:numPr>
                <w:ilvl w:val="0"/>
                <w:numId w:val="12"/>
              </w:numPr>
              <w:spacing w:after="160" w:line="276" w:lineRule="auto"/>
              <w:contextualSpacing/>
              <w:rPr>
                <w:rFonts w:eastAsia="Calibri" w:cs="Arial"/>
                <w:color w:val="auto"/>
                <w:sz w:val="20"/>
                <w:szCs w:val="20"/>
                <w:lang w:val="es-ES"/>
              </w:rPr>
            </w:pPr>
            <w:r w:rsidRPr="003D558B">
              <w:rPr>
                <w:rFonts w:eastAsia="Calibri" w:cs="Arial"/>
                <w:color w:val="auto"/>
                <w:sz w:val="20"/>
                <w:szCs w:val="20"/>
                <w:lang w:val="es-ES"/>
              </w:rPr>
              <w:t>Último grado obtenido: [  ] Doctorado [  ] Posdoctorado</w:t>
            </w:r>
          </w:p>
          <w:p w14:paraId="1760D57C" w14:textId="77777777" w:rsidR="003D558B" w:rsidRPr="003D558B" w:rsidRDefault="003D558B" w:rsidP="003D558B">
            <w:pPr>
              <w:numPr>
                <w:ilvl w:val="0"/>
                <w:numId w:val="12"/>
              </w:numPr>
              <w:spacing w:after="160" w:line="276" w:lineRule="auto"/>
              <w:contextualSpacing/>
              <w:rPr>
                <w:rFonts w:eastAsia="Calibri" w:cs="Arial"/>
                <w:color w:val="auto"/>
                <w:sz w:val="20"/>
                <w:szCs w:val="20"/>
                <w:lang w:val="es-ES"/>
              </w:rPr>
            </w:pPr>
            <w:r w:rsidRPr="003D558B">
              <w:rPr>
                <w:rFonts w:eastAsia="Calibri" w:cs="Arial"/>
                <w:color w:val="auto"/>
                <w:sz w:val="20"/>
                <w:szCs w:val="20"/>
                <w:lang w:val="es-ES"/>
              </w:rPr>
              <w:t xml:space="preserve">CVU: </w:t>
            </w:r>
          </w:p>
          <w:p w14:paraId="78EAA5EC" w14:textId="77777777" w:rsidR="003D558B" w:rsidRPr="003D558B" w:rsidRDefault="003D558B" w:rsidP="003D558B">
            <w:pPr>
              <w:numPr>
                <w:ilvl w:val="0"/>
                <w:numId w:val="12"/>
              </w:numPr>
              <w:spacing w:after="160" w:line="276" w:lineRule="auto"/>
              <w:contextualSpacing/>
              <w:rPr>
                <w:rFonts w:eastAsia="Calibri" w:cs="Arial"/>
                <w:color w:val="auto"/>
                <w:sz w:val="20"/>
                <w:szCs w:val="20"/>
                <w:lang w:val="es-ES"/>
              </w:rPr>
            </w:pPr>
            <w:r w:rsidRPr="003D558B">
              <w:rPr>
                <w:rFonts w:eastAsia="Calibri" w:cs="Arial"/>
                <w:color w:val="auto"/>
                <w:sz w:val="20"/>
                <w:szCs w:val="20"/>
                <w:lang w:val="es-ES"/>
              </w:rPr>
              <w:t>¿Es becario(a) de la Secretaría de Ciencia, Humanidades, Tecnología e Innovación (SECIHTI)? [  ] Sí [  ] No</w:t>
            </w:r>
          </w:p>
          <w:p w14:paraId="5CEC518F" w14:textId="77777777" w:rsidR="003D558B" w:rsidRPr="003D558B" w:rsidRDefault="003D558B" w:rsidP="003D558B">
            <w:pPr>
              <w:numPr>
                <w:ilvl w:val="0"/>
                <w:numId w:val="12"/>
              </w:numPr>
              <w:spacing w:after="160" w:line="276" w:lineRule="auto"/>
              <w:contextualSpacing/>
              <w:rPr>
                <w:rFonts w:eastAsia="Calibri" w:cs="Arial"/>
                <w:color w:val="auto"/>
                <w:sz w:val="20"/>
                <w:szCs w:val="20"/>
                <w:lang w:val="es-ES"/>
              </w:rPr>
            </w:pPr>
            <w:r w:rsidRPr="003D558B">
              <w:rPr>
                <w:rFonts w:eastAsia="Calibri" w:cs="Arial"/>
                <w:color w:val="auto"/>
                <w:sz w:val="20"/>
                <w:szCs w:val="20"/>
                <w:lang w:val="es-ES"/>
              </w:rPr>
              <w:t xml:space="preserve">Programa que cursa: </w:t>
            </w:r>
          </w:p>
          <w:p w14:paraId="7101BA7B" w14:textId="77777777" w:rsidR="003D558B" w:rsidRPr="003D558B" w:rsidRDefault="003D558B" w:rsidP="003D558B">
            <w:pPr>
              <w:numPr>
                <w:ilvl w:val="0"/>
                <w:numId w:val="12"/>
              </w:numPr>
              <w:spacing w:after="160" w:line="276" w:lineRule="auto"/>
              <w:contextualSpacing/>
              <w:rPr>
                <w:rFonts w:eastAsia="Calibri" w:cs="Arial"/>
                <w:color w:val="auto"/>
                <w:sz w:val="20"/>
                <w:szCs w:val="20"/>
                <w:lang w:val="es-ES"/>
              </w:rPr>
            </w:pPr>
            <w:r w:rsidRPr="003D558B">
              <w:rPr>
                <w:rFonts w:eastAsia="Calibri" w:cs="Arial"/>
                <w:color w:val="auto"/>
                <w:sz w:val="20"/>
                <w:szCs w:val="20"/>
                <w:lang w:val="es-ES"/>
              </w:rPr>
              <w:t>Formación / Experiencia relacionada con el área de investigación:</w:t>
            </w:r>
          </w:p>
          <w:p w14:paraId="6A5BF139" w14:textId="77777777" w:rsidR="003D558B" w:rsidRPr="003D558B" w:rsidRDefault="003D558B" w:rsidP="003D558B">
            <w:pPr>
              <w:numPr>
                <w:ilvl w:val="0"/>
                <w:numId w:val="12"/>
              </w:numPr>
              <w:spacing w:after="160" w:line="276" w:lineRule="auto"/>
              <w:contextualSpacing/>
              <w:rPr>
                <w:rFonts w:eastAsia="Calibri" w:cs="Arial"/>
                <w:color w:val="auto"/>
                <w:sz w:val="20"/>
                <w:szCs w:val="20"/>
                <w:lang w:val="es-ES"/>
              </w:rPr>
            </w:pPr>
            <w:r w:rsidRPr="003D558B">
              <w:rPr>
                <w:rFonts w:eastAsia="Calibri" w:cs="Arial"/>
                <w:color w:val="auto"/>
                <w:sz w:val="20"/>
                <w:szCs w:val="20"/>
                <w:lang w:val="es-ES"/>
              </w:rPr>
              <w:t xml:space="preserve">Puesto: </w:t>
            </w:r>
          </w:p>
          <w:p w14:paraId="64421150" w14:textId="77777777" w:rsidR="003D558B" w:rsidRPr="003D558B" w:rsidRDefault="003D558B" w:rsidP="003D558B">
            <w:pPr>
              <w:numPr>
                <w:ilvl w:val="0"/>
                <w:numId w:val="12"/>
              </w:numPr>
              <w:spacing w:after="160" w:line="276" w:lineRule="auto"/>
              <w:contextualSpacing/>
              <w:rPr>
                <w:rFonts w:eastAsia="Calibri" w:cs="Arial"/>
                <w:color w:val="auto"/>
                <w:sz w:val="20"/>
                <w:szCs w:val="20"/>
                <w:lang w:val="es-ES"/>
              </w:rPr>
            </w:pPr>
            <w:r w:rsidRPr="003D558B">
              <w:rPr>
                <w:rFonts w:eastAsia="Calibri" w:cs="Arial"/>
                <w:color w:val="auto"/>
                <w:sz w:val="20"/>
                <w:szCs w:val="20"/>
                <w:lang w:val="es-ES"/>
              </w:rPr>
              <w:t xml:space="preserve">Institución: </w:t>
            </w:r>
          </w:p>
          <w:p w14:paraId="559F22B2" w14:textId="77777777" w:rsidR="003D558B" w:rsidRPr="003D558B" w:rsidRDefault="003D558B" w:rsidP="003D558B">
            <w:pPr>
              <w:numPr>
                <w:ilvl w:val="0"/>
                <w:numId w:val="12"/>
              </w:numPr>
              <w:spacing w:after="160" w:line="276" w:lineRule="auto"/>
              <w:contextualSpacing/>
              <w:rPr>
                <w:rFonts w:eastAsia="Calibri" w:cs="Arial"/>
                <w:color w:val="auto"/>
                <w:sz w:val="20"/>
                <w:szCs w:val="20"/>
                <w:lang w:val="es-ES"/>
              </w:rPr>
            </w:pPr>
            <w:r w:rsidRPr="003D558B">
              <w:rPr>
                <w:rFonts w:eastAsia="Calibri" w:cs="Arial"/>
                <w:color w:val="auto"/>
                <w:sz w:val="20"/>
                <w:szCs w:val="20"/>
                <w:lang w:val="es-ES"/>
              </w:rPr>
              <w:t xml:space="preserve">Teléfono: </w:t>
            </w:r>
          </w:p>
          <w:p w14:paraId="5502F170" w14:textId="77777777" w:rsidR="003D558B" w:rsidRPr="003D558B" w:rsidRDefault="003D558B" w:rsidP="003D558B">
            <w:pPr>
              <w:numPr>
                <w:ilvl w:val="0"/>
                <w:numId w:val="12"/>
              </w:numPr>
              <w:spacing w:after="160" w:line="276" w:lineRule="auto"/>
              <w:contextualSpacing/>
              <w:rPr>
                <w:rFonts w:eastAsia="Calibri" w:cs="Arial"/>
                <w:color w:val="auto"/>
                <w:sz w:val="20"/>
                <w:szCs w:val="20"/>
                <w:lang w:val="es-ES"/>
              </w:rPr>
            </w:pPr>
            <w:r w:rsidRPr="003D558B">
              <w:rPr>
                <w:rFonts w:eastAsia="Calibri" w:cs="Arial"/>
                <w:color w:val="auto"/>
                <w:sz w:val="20"/>
                <w:szCs w:val="20"/>
                <w:lang w:val="es-ES"/>
              </w:rPr>
              <w:t xml:space="preserve">Correo electrónico: </w:t>
            </w:r>
          </w:p>
          <w:p w14:paraId="3DC677D0" w14:textId="77777777" w:rsidR="00024B01" w:rsidRDefault="00024B01">
            <w:pPr>
              <w:spacing w:after="0"/>
            </w:pPr>
          </w:p>
        </w:tc>
      </w:tr>
      <w:tr w:rsidR="00DC33EE" w:rsidRPr="000A5AC7" w14:paraId="5DEF1F40" w14:textId="77777777" w:rsidTr="00024B01">
        <w:trPr>
          <w:cantSplit/>
          <w:jc w:val="center"/>
        </w:trPr>
        <w:tc>
          <w:tcPr>
            <w:tcW w:w="10479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5" w:type="dxa"/>
              <w:left w:w="100" w:type="dxa"/>
              <w:bottom w:w="85" w:type="dxa"/>
              <w:right w:w="100" w:type="dxa"/>
            </w:tcMar>
            <w:vAlign w:val="center"/>
          </w:tcPr>
          <w:p w14:paraId="09C8127B" w14:textId="71CE07D4" w:rsidR="0038101F" w:rsidRDefault="00C52A56" w:rsidP="0038101F">
            <w:pPr>
              <w:spacing w:after="160" w:line="276" w:lineRule="auto"/>
              <w:jc w:val="both"/>
              <w:rPr>
                <w:rFonts w:asciiTheme="majorHAnsi" w:eastAsiaTheme="majorEastAsia" w:hAnsiTheme="majorHAnsi" w:cstheme="majorBidi"/>
                <w:b/>
                <w:bCs/>
                <w:color w:val="6A1B9A"/>
                <w:sz w:val="23"/>
                <w:szCs w:val="28"/>
                <w:lang w:val="es-MX"/>
              </w:rPr>
            </w:pPr>
            <w:r>
              <w:rPr>
                <w:rFonts w:eastAsiaTheme="majorEastAsia" w:cstheme="majorBidi"/>
                <w:b/>
                <w:bCs/>
                <w:color w:val="6A1B9A"/>
                <w:sz w:val="23"/>
                <w:szCs w:val="28"/>
                <w:lang w:val="es-MX"/>
              </w:rPr>
              <w:lastRenderedPageBreak/>
              <w:t>II</w:t>
            </w:r>
            <w:r w:rsidR="0038101F">
              <w:rPr>
                <w:rFonts w:eastAsiaTheme="majorEastAsia" w:cstheme="majorBidi"/>
                <w:b/>
                <w:bCs/>
                <w:color w:val="6A1B9A"/>
                <w:sz w:val="23"/>
                <w:szCs w:val="28"/>
                <w:lang w:val="es-MX"/>
              </w:rPr>
              <w:t>.</w:t>
            </w:r>
            <w:r w:rsidR="0038101F" w:rsidRPr="0038101F">
              <w:rPr>
                <w:rFonts w:asciiTheme="majorHAnsi" w:eastAsiaTheme="majorEastAsia" w:hAnsiTheme="majorHAnsi" w:cstheme="majorBidi"/>
                <w:b/>
                <w:bCs/>
                <w:color w:val="6A1B9A"/>
                <w:sz w:val="23"/>
                <w:szCs w:val="28"/>
                <w:lang w:val="es-MX"/>
              </w:rPr>
              <w:t xml:space="preserve"> Declaraciones y supervisión</w:t>
            </w:r>
          </w:p>
          <w:p w14:paraId="3726727B" w14:textId="473C385F" w:rsidR="00C20F79" w:rsidRPr="00C20F79" w:rsidRDefault="00C20F79" w:rsidP="00C20F79">
            <w:pPr>
              <w:spacing w:after="160" w:line="276" w:lineRule="auto"/>
              <w:jc w:val="both"/>
              <w:rPr>
                <w:rFonts w:eastAsia="Calibri" w:cs="Arial"/>
                <w:color w:val="auto"/>
                <w:sz w:val="20"/>
                <w:szCs w:val="20"/>
                <w:lang w:val="es-ES"/>
              </w:rPr>
            </w:pPr>
            <w:r w:rsidRPr="00C20F79">
              <w:rPr>
                <w:rFonts w:eastAsia="Calibri" w:cs="Arial"/>
                <w:color w:val="auto"/>
                <w:sz w:val="20"/>
                <w:szCs w:val="20"/>
                <w:lang w:val="es-ES"/>
              </w:rPr>
              <w:t>1. Confirma haber revisado y estar de acuerdo con la convocatoria de la Feria</w:t>
            </w:r>
            <w:r>
              <w:rPr>
                <w:rFonts w:eastAsia="Calibri" w:cs="Arial"/>
                <w:color w:val="auto"/>
                <w:sz w:val="20"/>
                <w:szCs w:val="20"/>
                <w:lang w:val="es-ES"/>
              </w:rPr>
              <w:t xml:space="preserve"> </w:t>
            </w:r>
            <w:r w:rsidR="009761BC">
              <w:rPr>
                <w:rFonts w:eastAsia="Calibri" w:cs="Arial"/>
                <w:color w:val="auto"/>
                <w:sz w:val="20"/>
                <w:szCs w:val="20"/>
                <w:lang w:val="es-ES"/>
              </w:rPr>
              <w:t xml:space="preserve">Estatal </w:t>
            </w:r>
            <w:r w:rsidR="009761BC" w:rsidRPr="00C20F79">
              <w:rPr>
                <w:rFonts w:eastAsia="Calibri" w:cs="Arial"/>
                <w:color w:val="auto"/>
                <w:sz w:val="20"/>
                <w:szCs w:val="20"/>
                <w:lang w:val="es-ES"/>
              </w:rPr>
              <w:t>de</w:t>
            </w:r>
            <w:r w:rsidRPr="00C20F79">
              <w:rPr>
                <w:rFonts w:eastAsia="Calibri" w:cs="Arial"/>
                <w:color w:val="auto"/>
                <w:sz w:val="20"/>
                <w:szCs w:val="20"/>
                <w:lang w:val="es-ES"/>
              </w:rPr>
              <w:t xml:space="preserve"> Ciencias e Ingenierías </w:t>
            </w:r>
            <w:r>
              <w:rPr>
                <w:rFonts w:eastAsia="Calibri" w:cs="Arial"/>
                <w:color w:val="auto"/>
                <w:sz w:val="20"/>
                <w:szCs w:val="20"/>
                <w:lang w:val="es-ES"/>
              </w:rPr>
              <w:t>Chihuahua 2026</w:t>
            </w:r>
            <w:r w:rsidRPr="00C20F79">
              <w:rPr>
                <w:rFonts w:eastAsia="Calibri" w:cs="Arial"/>
                <w:color w:val="auto"/>
                <w:sz w:val="20"/>
                <w:szCs w:val="20"/>
                <w:lang w:val="es-ES"/>
              </w:rPr>
              <w:t>, relevante para este proyecto.</w:t>
            </w:r>
          </w:p>
          <w:p w14:paraId="5902B0F3" w14:textId="77777777" w:rsidR="00C20F79" w:rsidRPr="00C20F79" w:rsidRDefault="00C20F79" w:rsidP="00C20F79">
            <w:pPr>
              <w:spacing w:after="160" w:line="276" w:lineRule="auto"/>
              <w:jc w:val="both"/>
              <w:rPr>
                <w:rFonts w:eastAsia="Calibri" w:cs="Arial"/>
                <w:color w:val="auto"/>
                <w:sz w:val="20"/>
                <w:szCs w:val="20"/>
                <w:lang w:val="es-ES"/>
              </w:rPr>
            </w:pPr>
            <w:r w:rsidRPr="00C20F79">
              <w:rPr>
                <w:rFonts w:eastAsia="Calibri" w:cs="Arial"/>
                <w:color w:val="auto"/>
                <w:sz w:val="20"/>
                <w:szCs w:val="20"/>
                <w:lang w:val="es-ES"/>
              </w:rPr>
              <w:t>[  ] Sí [  ] No</w:t>
            </w:r>
          </w:p>
          <w:p w14:paraId="56291E72" w14:textId="77777777" w:rsidR="00A95F58" w:rsidRPr="00A95F58" w:rsidRDefault="00A95F58" w:rsidP="00A95F58">
            <w:pPr>
              <w:spacing w:after="160" w:line="276" w:lineRule="auto"/>
              <w:jc w:val="both"/>
              <w:rPr>
                <w:rFonts w:eastAsia="Calibri" w:cs="Arial"/>
                <w:color w:val="auto"/>
                <w:sz w:val="20"/>
                <w:szCs w:val="20"/>
                <w:lang w:val="es-ES"/>
              </w:rPr>
            </w:pPr>
            <w:r w:rsidRPr="00A95F58">
              <w:rPr>
                <w:rFonts w:eastAsia="Calibri" w:cs="Arial"/>
                <w:color w:val="auto"/>
                <w:sz w:val="20"/>
                <w:szCs w:val="20"/>
                <w:lang w:val="es-ES"/>
              </w:rPr>
              <w:t>2. ¿Se involucrará lo siguiente en el proyecto?</w:t>
            </w:r>
          </w:p>
          <w:p w14:paraId="0281F062" w14:textId="315C24B4" w:rsidR="00A95F58" w:rsidRDefault="00A95F58" w:rsidP="00782FFC">
            <w:pPr>
              <w:pStyle w:val="Prrafodelista"/>
              <w:numPr>
                <w:ilvl w:val="0"/>
                <w:numId w:val="15"/>
              </w:numPr>
              <w:spacing w:after="0"/>
              <w:jc w:val="both"/>
              <w:rPr>
                <w:rFonts w:eastAsia="Calibri" w:cs="Arial"/>
                <w:color w:val="auto"/>
                <w:sz w:val="20"/>
                <w:szCs w:val="20"/>
                <w:lang w:val="es-ES"/>
              </w:rPr>
            </w:pPr>
            <w:r w:rsidRPr="004A30D0">
              <w:rPr>
                <w:rFonts w:eastAsia="Calibri" w:cs="Arial"/>
                <w:color w:val="auto"/>
                <w:sz w:val="20"/>
                <w:szCs w:val="20"/>
                <w:lang w:val="es-ES"/>
              </w:rPr>
              <w:t>Personas participantes: [  ] Sí [  ] No</w:t>
            </w:r>
          </w:p>
          <w:p w14:paraId="72B5FA4D" w14:textId="77777777" w:rsidR="00782FFC" w:rsidRPr="004A30D0" w:rsidRDefault="00782FFC" w:rsidP="00782FFC">
            <w:pPr>
              <w:pStyle w:val="Prrafodelista"/>
              <w:spacing w:after="0"/>
              <w:jc w:val="both"/>
              <w:rPr>
                <w:rFonts w:eastAsia="Calibri" w:cs="Arial"/>
                <w:color w:val="auto"/>
                <w:sz w:val="20"/>
                <w:szCs w:val="20"/>
                <w:lang w:val="es-ES"/>
              </w:rPr>
            </w:pPr>
          </w:p>
          <w:p w14:paraId="4DEF8178" w14:textId="1EB062C8" w:rsidR="00A95F58" w:rsidRDefault="00A95F58" w:rsidP="00782FFC">
            <w:pPr>
              <w:pStyle w:val="Prrafodelista"/>
              <w:numPr>
                <w:ilvl w:val="0"/>
                <w:numId w:val="15"/>
              </w:numPr>
              <w:spacing w:after="0"/>
              <w:jc w:val="both"/>
              <w:rPr>
                <w:rFonts w:eastAsia="Calibri" w:cs="Arial"/>
                <w:color w:val="auto"/>
                <w:sz w:val="20"/>
                <w:szCs w:val="20"/>
                <w:lang w:val="es-ES"/>
              </w:rPr>
            </w:pPr>
            <w:r w:rsidRPr="004A30D0">
              <w:rPr>
                <w:rFonts w:eastAsia="Calibri" w:cs="Arial"/>
                <w:color w:val="auto"/>
                <w:sz w:val="20"/>
                <w:szCs w:val="20"/>
                <w:lang w:val="es-ES"/>
              </w:rPr>
              <w:t>Animales vertebrados: [  ] Sí [  ] No</w:t>
            </w:r>
            <w:r w:rsidR="00782FFC">
              <w:rPr>
                <w:rFonts w:eastAsia="Calibri" w:cs="Arial"/>
                <w:color w:val="auto"/>
                <w:sz w:val="20"/>
                <w:szCs w:val="20"/>
                <w:lang w:val="es-ES"/>
              </w:rPr>
              <w:t xml:space="preserve"> </w:t>
            </w:r>
          </w:p>
          <w:p w14:paraId="4069BB92" w14:textId="77777777" w:rsidR="00782FFC" w:rsidRPr="004A30D0" w:rsidRDefault="00782FFC" w:rsidP="00782FFC">
            <w:pPr>
              <w:pStyle w:val="Prrafodelista"/>
              <w:spacing w:after="0"/>
              <w:jc w:val="both"/>
              <w:rPr>
                <w:rFonts w:eastAsia="Calibri" w:cs="Arial"/>
                <w:color w:val="auto"/>
                <w:sz w:val="20"/>
                <w:szCs w:val="20"/>
                <w:lang w:val="es-ES"/>
              </w:rPr>
            </w:pPr>
          </w:p>
          <w:p w14:paraId="10FC36FD" w14:textId="77777777" w:rsidR="004A30D0" w:rsidRDefault="004A30D0" w:rsidP="00782FFC">
            <w:pPr>
              <w:pStyle w:val="Prrafodelista"/>
              <w:numPr>
                <w:ilvl w:val="0"/>
                <w:numId w:val="15"/>
              </w:numPr>
              <w:spacing w:after="0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4A30D0">
              <w:rPr>
                <w:rFonts w:cs="Arial"/>
                <w:sz w:val="20"/>
                <w:szCs w:val="20"/>
                <w:lang w:val="es-ES"/>
              </w:rPr>
              <w:t>Agentes biológicos potencialmente peligrosos (microorganismos, ADNr y tejidos, incluyendo sangre y productos sanguíneos): [  ] Sí [  ] No</w:t>
            </w:r>
          </w:p>
          <w:p w14:paraId="478BD69D" w14:textId="77777777" w:rsidR="00782FFC" w:rsidRPr="004A30D0" w:rsidRDefault="00782FFC" w:rsidP="00782FFC">
            <w:pPr>
              <w:pStyle w:val="Prrafodelista"/>
              <w:spacing w:after="0"/>
              <w:jc w:val="both"/>
              <w:rPr>
                <w:rFonts w:cs="Arial"/>
                <w:sz w:val="20"/>
                <w:szCs w:val="20"/>
                <w:lang w:val="es-ES"/>
              </w:rPr>
            </w:pPr>
          </w:p>
          <w:p w14:paraId="528845AC" w14:textId="2CBE0616" w:rsidR="004A30D0" w:rsidRDefault="004A30D0" w:rsidP="00782FFC">
            <w:pPr>
              <w:pStyle w:val="Prrafodelista"/>
              <w:numPr>
                <w:ilvl w:val="0"/>
                <w:numId w:val="15"/>
              </w:numPr>
              <w:spacing w:after="0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4A30D0">
              <w:rPr>
                <w:rFonts w:cs="Arial"/>
                <w:sz w:val="20"/>
                <w:szCs w:val="20"/>
                <w:lang w:val="es-ES"/>
              </w:rPr>
              <w:t>Sustancias y dispositivos peligrosos: [  ] Sí [  ] No</w:t>
            </w:r>
          </w:p>
          <w:p w14:paraId="4984D588" w14:textId="77777777" w:rsidR="009761BC" w:rsidRDefault="009761BC" w:rsidP="005117EB">
            <w:pPr>
              <w:spacing w:after="0"/>
              <w:jc w:val="both"/>
              <w:rPr>
                <w:rFonts w:cs="Arial"/>
                <w:sz w:val="20"/>
                <w:szCs w:val="20"/>
                <w:lang w:val="es-ES"/>
              </w:rPr>
            </w:pPr>
          </w:p>
          <w:p w14:paraId="28999982" w14:textId="77777777" w:rsidR="005117EB" w:rsidRPr="005117EB" w:rsidRDefault="005117EB" w:rsidP="005117EB">
            <w:pPr>
              <w:spacing w:after="0"/>
              <w:jc w:val="both"/>
              <w:rPr>
                <w:rFonts w:cs="Arial"/>
                <w:sz w:val="20"/>
                <w:szCs w:val="20"/>
                <w:lang w:val="es-ES"/>
              </w:rPr>
            </w:pPr>
          </w:p>
          <w:p w14:paraId="404F083C" w14:textId="77777777" w:rsidR="005117EB" w:rsidRPr="00F4340A" w:rsidRDefault="005117EB" w:rsidP="005117EB">
            <w:pPr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3. ¿Este estudio es un subconjunto de un estudio más extenso?</w:t>
            </w:r>
          </w:p>
          <w:p w14:paraId="32FBBA51" w14:textId="77777777" w:rsidR="005117EB" w:rsidRPr="00F4340A" w:rsidRDefault="005117EB" w:rsidP="005117EB">
            <w:pPr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[  ] Sí [  ] No</w:t>
            </w:r>
          </w:p>
          <w:p w14:paraId="7E278B11" w14:textId="77777777" w:rsidR="005117EB" w:rsidRDefault="005117EB" w:rsidP="005117EB">
            <w:pPr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(En caso afirmativo, explique ¿en qué sentido?):</w:t>
            </w:r>
          </w:p>
          <w:p w14:paraId="2BD5AF92" w14:textId="77777777" w:rsidR="005117EB" w:rsidRPr="00F4340A" w:rsidRDefault="005117EB" w:rsidP="005117EB">
            <w:pPr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</w:p>
          <w:p w14:paraId="4E0EFC9E" w14:textId="77777777" w:rsidR="005117EB" w:rsidRPr="00F4340A" w:rsidRDefault="005117EB" w:rsidP="005117EB">
            <w:pPr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4. ¿Va a supervisar directamente al estudiante?</w:t>
            </w:r>
          </w:p>
          <w:p w14:paraId="2FFE138A" w14:textId="77777777" w:rsidR="005117EB" w:rsidRPr="00F4340A" w:rsidRDefault="005117EB" w:rsidP="005117EB">
            <w:pPr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[  ] Sí [  ] No</w:t>
            </w:r>
          </w:p>
          <w:p w14:paraId="41405C51" w14:textId="77777777" w:rsidR="005117EB" w:rsidRDefault="005117EB" w:rsidP="005117EB">
            <w:pPr>
              <w:pStyle w:val="Prrafodelista"/>
              <w:numPr>
                <w:ilvl w:val="4"/>
                <w:numId w:val="16"/>
              </w:numPr>
              <w:spacing w:after="160" w:line="276" w:lineRule="auto"/>
              <w:ind w:left="709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Si la respuesta es NO, ¿Quién supervisará directamente al(a la) estudiante?</w:t>
            </w:r>
          </w:p>
          <w:p w14:paraId="5A3C7B1C" w14:textId="77777777" w:rsidR="005117EB" w:rsidRPr="00F4340A" w:rsidRDefault="005117EB" w:rsidP="005117EB">
            <w:pPr>
              <w:pStyle w:val="Prrafodelista"/>
              <w:spacing w:after="160" w:line="276" w:lineRule="auto"/>
              <w:ind w:left="709"/>
              <w:jc w:val="both"/>
              <w:rPr>
                <w:rFonts w:cs="Arial"/>
                <w:sz w:val="20"/>
                <w:szCs w:val="20"/>
                <w:lang w:val="es-ES"/>
              </w:rPr>
            </w:pPr>
          </w:p>
          <w:p w14:paraId="26A68954" w14:textId="7E760FF0" w:rsidR="0038101F" w:rsidRPr="00387F83" w:rsidRDefault="005117EB" w:rsidP="00387F83">
            <w:pPr>
              <w:pStyle w:val="Prrafodelista"/>
              <w:numPr>
                <w:ilvl w:val="4"/>
                <w:numId w:val="16"/>
              </w:numPr>
              <w:spacing w:after="160" w:line="276" w:lineRule="auto"/>
              <w:ind w:left="709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Formación/Experiencia de la persona que supervisará al(a la) estudiante, distinto al(a la) Científico(a) Calificado(a):</w:t>
            </w:r>
          </w:p>
        </w:tc>
      </w:tr>
      <w:tr w:rsidR="00DC33EE" w14:paraId="7E98F28F" w14:textId="77777777" w:rsidTr="00024B01">
        <w:trPr>
          <w:cantSplit/>
          <w:jc w:val="center"/>
        </w:trPr>
        <w:tc>
          <w:tcPr>
            <w:tcW w:w="10479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5" w:type="dxa"/>
              <w:left w:w="100" w:type="dxa"/>
              <w:bottom w:w="85" w:type="dxa"/>
              <w:right w:w="100" w:type="dxa"/>
            </w:tcMar>
            <w:vAlign w:val="center"/>
          </w:tcPr>
          <w:p w14:paraId="33CA9A94" w14:textId="77777777" w:rsidR="00DC33EE" w:rsidRDefault="00DC33EE">
            <w:pPr>
              <w:spacing w:after="0"/>
            </w:pPr>
            <w:r>
              <w:rPr>
                <w:sz w:val="18"/>
              </w:rPr>
              <w:t>Correo / teléfono: __________________________________________</w:t>
            </w:r>
          </w:p>
        </w:tc>
      </w:tr>
      <w:tr w:rsidR="00DC33EE" w:rsidRPr="00C771BC" w14:paraId="1AE6C092" w14:textId="77777777" w:rsidTr="00024B01">
        <w:trPr>
          <w:cantSplit/>
          <w:jc w:val="center"/>
        </w:trPr>
        <w:tc>
          <w:tcPr>
            <w:tcW w:w="10479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5" w:type="dxa"/>
              <w:left w:w="100" w:type="dxa"/>
              <w:bottom w:w="85" w:type="dxa"/>
              <w:right w:w="100" w:type="dxa"/>
            </w:tcMar>
            <w:vAlign w:val="center"/>
          </w:tcPr>
          <w:p w14:paraId="07367ED1" w14:textId="77777777" w:rsidR="00DC33EE" w:rsidRDefault="00DC33EE">
            <w:pPr>
              <w:spacing w:after="0"/>
              <w:rPr>
                <w:sz w:val="18"/>
                <w:lang w:val="es-MX"/>
              </w:rPr>
            </w:pPr>
          </w:p>
          <w:p w14:paraId="574B2668" w14:textId="1A6E9F66" w:rsidR="00000DAA" w:rsidRPr="00000DAA" w:rsidRDefault="00C52A56" w:rsidP="00000DAA">
            <w:pPr>
              <w:spacing w:after="160" w:line="276" w:lineRule="auto"/>
              <w:jc w:val="both"/>
              <w:rPr>
                <w:rFonts w:eastAsia="Calibri" w:cs="Arial"/>
                <w:color w:val="auto"/>
                <w:sz w:val="20"/>
                <w:szCs w:val="20"/>
                <w:lang w:val="es-ES"/>
              </w:rPr>
            </w:pPr>
            <w:r>
              <w:rPr>
                <w:rFonts w:eastAsia="Calibri" w:cs="Arial"/>
                <w:color w:val="auto"/>
                <w:sz w:val="20"/>
                <w:szCs w:val="20"/>
                <w:lang w:val="es-ES"/>
              </w:rPr>
              <w:t>III</w:t>
            </w:r>
            <w:r w:rsidR="00000DAA" w:rsidRPr="00000DAA">
              <w:rPr>
                <w:rFonts w:eastAsia="Calibri" w:cs="Arial"/>
                <w:color w:val="auto"/>
                <w:sz w:val="20"/>
                <w:szCs w:val="20"/>
                <w:lang w:val="es-ES"/>
              </w:rPr>
              <w:t>. Firma de conformidad</w:t>
            </w:r>
          </w:p>
          <w:p w14:paraId="790D3CCB" w14:textId="77777777" w:rsidR="00000DAA" w:rsidRPr="00000DAA" w:rsidRDefault="00000DAA" w:rsidP="00000DAA">
            <w:pPr>
              <w:spacing w:after="160" w:line="276" w:lineRule="auto"/>
              <w:jc w:val="both"/>
              <w:rPr>
                <w:rFonts w:eastAsia="Calibri" w:cs="Arial"/>
                <w:color w:val="auto"/>
                <w:sz w:val="20"/>
                <w:szCs w:val="20"/>
                <w:lang w:val="es-ES"/>
              </w:rPr>
            </w:pPr>
            <w:r w:rsidRPr="00000DAA">
              <w:rPr>
                <w:rFonts w:eastAsia="Calibri" w:cs="Arial"/>
                <w:color w:val="auto"/>
                <w:sz w:val="20"/>
                <w:szCs w:val="20"/>
                <w:lang w:val="es-ES"/>
              </w:rPr>
              <w:t>Como Científico(a) Calificado(a), certifico que he revisado el Formato de proyectos de Ciencias/Ingenierías del estudiante y confirmo que cuento con la capacidad técnica y académica para supervisar el desarrollo de este proyecto, garantizando el cumplimiento de las normas de seguridad y ética correspondientes.</w:t>
            </w:r>
          </w:p>
          <w:p w14:paraId="0BE22FDC" w14:textId="77777777" w:rsidR="00000DAA" w:rsidRPr="00000DAA" w:rsidRDefault="00000DAA" w:rsidP="00000DAA">
            <w:pPr>
              <w:spacing w:after="160" w:line="276" w:lineRule="auto"/>
              <w:jc w:val="both"/>
              <w:rPr>
                <w:rFonts w:eastAsia="Calibri" w:cs="Arial"/>
                <w:color w:val="auto"/>
                <w:sz w:val="20"/>
                <w:szCs w:val="20"/>
                <w:lang w:val="es-ES"/>
              </w:rPr>
            </w:pPr>
            <w:r w:rsidRPr="00000DAA">
              <w:rPr>
                <w:rFonts w:eastAsia="Calibri" w:cs="Arial"/>
                <w:color w:val="auto"/>
                <w:sz w:val="20"/>
                <w:szCs w:val="20"/>
                <w:lang w:val="es-ES"/>
              </w:rPr>
              <w:t>Firma del Científico(a) Calificado(a)</w:t>
            </w:r>
          </w:p>
          <w:p w14:paraId="7F52C4FD" w14:textId="77777777" w:rsidR="00000DAA" w:rsidRPr="00000DAA" w:rsidRDefault="00000DAA" w:rsidP="00000DAA">
            <w:pPr>
              <w:spacing w:after="160" w:line="276" w:lineRule="auto"/>
              <w:jc w:val="both"/>
              <w:rPr>
                <w:rFonts w:eastAsia="Calibri" w:cs="Arial"/>
                <w:color w:val="auto"/>
                <w:sz w:val="20"/>
                <w:szCs w:val="20"/>
                <w:lang w:val="es-ES"/>
              </w:rPr>
            </w:pPr>
            <w:r w:rsidRPr="00000DAA">
              <w:rPr>
                <w:rFonts w:eastAsia="Calibri" w:cs="Arial"/>
                <w:color w:val="auto"/>
                <w:sz w:val="20"/>
                <w:szCs w:val="20"/>
                <w:lang w:val="es-ES"/>
              </w:rPr>
              <w:t>Fecha: ____ / ____ / ________</w:t>
            </w:r>
          </w:p>
          <w:p w14:paraId="6AB533EE" w14:textId="77777777" w:rsidR="00DC33EE" w:rsidRDefault="00DC33EE">
            <w:pPr>
              <w:spacing w:after="0"/>
              <w:rPr>
                <w:sz w:val="18"/>
                <w:lang w:val="es-MX"/>
              </w:rPr>
            </w:pPr>
          </w:p>
          <w:p w14:paraId="505B1FAC" w14:textId="77777777" w:rsidR="00DC33EE" w:rsidRDefault="00DC33EE">
            <w:pPr>
              <w:spacing w:after="0"/>
              <w:rPr>
                <w:sz w:val="18"/>
                <w:lang w:val="es-MX"/>
              </w:rPr>
            </w:pPr>
          </w:p>
          <w:p w14:paraId="32557891" w14:textId="77777777" w:rsidR="00DC33EE" w:rsidRDefault="00DC33EE">
            <w:pPr>
              <w:spacing w:after="0"/>
              <w:rPr>
                <w:sz w:val="18"/>
                <w:lang w:val="es-MX"/>
              </w:rPr>
            </w:pPr>
          </w:p>
          <w:p w14:paraId="3E0E24A1" w14:textId="77777777" w:rsidR="00DC33EE" w:rsidRDefault="00DC33EE">
            <w:pPr>
              <w:spacing w:after="0"/>
              <w:rPr>
                <w:sz w:val="18"/>
                <w:lang w:val="es-MX"/>
              </w:rPr>
            </w:pPr>
          </w:p>
          <w:p w14:paraId="700214D9" w14:textId="77777777" w:rsidR="00DC33EE" w:rsidRPr="00C771BC" w:rsidRDefault="00DC33EE">
            <w:pPr>
              <w:spacing w:after="0"/>
              <w:rPr>
                <w:lang w:val="es-MX"/>
              </w:rPr>
            </w:pPr>
          </w:p>
        </w:tc>
      </w:tr>
    </w:tbl>
    <w:p w14:paraId="595DB046" w14:textId="1C631634" w:rsidR="00547071" w:rsidRPr="00C771BC" w:rsidRDefault="00547071">
      <w:pPr>
        <w:pStyle w:val="FormNote"/>
        <w:jc w:val="both"/>
        <w:rPr>
          <w:lang w:val="es-MX"/>
        </w:rPr>
      </w:pPr>
    </w:p>
    <w:sectPr w:rsidR="00547071" w:rsidRPr="00C771BC" w:rsidSect="00034616">
      <w:footerReference w:type="default" r:id="rId11"/>
      <w:pgSz w:w="12240" w:h="15840"/>
      <w:pgMar w:top="648" w:right="792" w:bottom="648" w:left="792" w:header="288" w:footer="28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ECEB00" w14:textId="77777777" w:rsidR="004C3071" w:rsidRDefault="004C3071">
      <w:pPr>
        <w:spacing w:after="0"/>
      </w:pPr>
      <w:r>
        <w:separator/>
      </w:r>
    </w:p>
  </w:endnote>
  <w:endnote w:type="continuationSeparator" w:id="0">
    <w:p w14:paraId="791BB296" w14:textId="77777777" w:rsidR="004C3071" w:rsidRDefault="004C3071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6A22DF" w14:textId="77777777" w:rsidR="00547071" w:rsidRPr="00C771BC" w:rsidRDefault="00000000">
    <w:pPr>
      <w:pStyle w:val="Piedepgina"/>
      <w:jc w:val="center"/>
      <w:rPr>
        <w:lang w:val="es-MX"/>
      </w:rPr>
    </w:pPr>
    <w:r w:rsidRPr="00C771BC">
      <w:rPr>
        <w:color w:val="6B7280"/>
        <w:sz w:val="14"/>
        <w:lang w:val="es-MX"/>
      </w:rPr>
      <w:t>FECI Chihuahua 2026 | Instituto de Innovación y Competitividad | Formato especial sujeto a revisión del Comité Organizador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2D22F6" w14:textId="77777777" w:rsidR="004C3071" w:rsidRDefault="004C3071">
      <w:pPr>
        <w:spacing w:after="0"/>
      </w:pPr>
      <w:r>
        <w:separator/>
      </w:r>
    </w:p>
  </w:footnote>
  <w:footnote w:type="continuationSeparator" w:id="0">
    <w:p w14:paraId="6142CDAB" w14:textId="77777777" w:rsidR="004C3071" w:rsidRDefault="004C3071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2BA87B77"/>
    <w:multiLevelType w:val="hybridMultilevel"/>
    <w:tmpl w:val="A8764BDE"/>
    <w:lvl w:ilvl="0" w:tplc="080A0019">
      <w:start w:val="1"/>
      <w:numFmt w:val="lowerLetter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>
      <w:start w:val="1"/>
      <w:numFmt w:val="decimal"/>
      <w:lvlText w:val="%4."/>
      <w:lvlJc w:val="left"/>
      <w:pPr>
        <w:ind w:left="2880" w:hanging="360"/>
      </w:pPr>
    </w:lvl>
    <w:lvl w:ilvl="4" w:tplc="080A0019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311D95"/>
    <w:multiLevelType w:val="hybridMultilevel"/>
    <w:tmpl w:val="CE0AE556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0C61D21"/>
    <w:multiLevelType w:val="hybridMultilevel"/>
    <w:tmpl w:val="F5CC5CF6"/>
    <w:lvl w:ilvl="0" w:tplc="08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B2C187E"/>
    <w:multiLevelType w:val="hybridMultilevel"/>
    <w:tmpl w:val="A8648940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04A6F48"/>
    <w:multiLevelType w:val="hybridMultilevel"/>
    <w:tmpl w:val="E460E3D8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A6C2C2E"/>
    <w:multiLevelType w:val="hybridMultilevel"/>
    <w:tmpl w:val="258EFA1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6674DD3"/>
    <w:multiLevelType w:val="hybridMultilevel"/>
    <w:tmpl w:val="AB1261D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F496CC4"/>
    <w:multiLevelType w:val="hybridMultilevel"/>
    <w:tmpl w:val="EF44867A"/>
    <w:lvl w:ilvl="0" w:tplc="080A0019">
      <w:start w:val="1"/>
      <w:numFmt w:val="lowerLetter"/>
      <w:lvlText w:val="%1."/>
      <w:lvlJc w:val="left"/>
      <w:pPr>
        <w:ind w:left="1428" w:hanging="360"/>
      </w:pPr>
    </w:lvl>
    <w:lvl w:ilvl="1" w:tplc="080A0019" w:tentative="1">
      <w:start w:val="1"/>
      <w:numFmt w:val="lowerLetter"/>
      <w:lvlText w:val="%2."/>
      <w:lvlJc w:val="left"/>
      <w:pPr>
        <w:ind w:left="2148" w:hanging="360"/>
      </w:pPr>
    </w:lvl>
    <w:lvl w:ilvl="2" w:tplc="080A001B" w:tentative="1">
      <w:start w:val="1"/>
      <w:numFmt w:val="lowerRoman"/>
      <w:lvlText w:val="%3."/>
      <w:lvlJc w:val="right"/>
      <w:pPr>
        <w:ind w:left="2868" w:hanging="180"/>
      </w:pPr>
    </w:lvl>
    <w:lvl w:ilvl="3" w:tplc="080A000F" w:tentative="1">
      <w:start w:val="1"/>
      <w:numFmt w:val="decimal"/>
      <w:lvlText w:val="%4."/>
      <w:lvlJc w:val="left"/>
      <w:pPr>
        <w:ind w:left="3588" w:hanging="360"/>
      </w:pPr>
    </w:lvl>
    <w:lvl w:ilvl="4" w:tplc="080A0019">
      <w:start w:val="1"/>
      <w:numFmt w:val="lowerLetter"/>
      <w:lvlText w:val="%5."/>
      <w:lvlJc w:val="left"/>
      <w:pPr>
        <w:ind w:left="4308" w:hanging="360"/>
      </w:pPr>
    </w:lvl>
    <w:lvl w:ilvl="5" w:tplc="080A001B" w:tentative="1">
      <w:start w:val="1"/>
      <w:numFmt w:val="lowerRoman"/>
      <w:lvlText w:val="%6."/>
      <w:lvlJc w:val="right"/>
      <w:pPr>
        <w:ind w:left="5028" w:hanging="180"/>
      </w:pPr>
    </w:lvl>
    <w:lvl w:ilvl="6" w:tplc="080A000F" w:tentative="1">
      <w:start w:val="1"/>
      <w:numFmt w:val="decimal"/>
      <w:lvlText w:val="%7."/>
      <w:lvlJc w:val="left"/>
      <w:pPr>
        <w:ind w:left="5748" w:hanging="360"/>
      </w:pPr>
    </w:lvl>
    <w:lvl w:ilvl="7" w:tplc="080A0019" w:tentative="1">
      <w:start w:val="1"/>
      <w:numFmt w:val="lowerLetter"/>
      <w:lvlText w:val="%8."/>
      <w:lvlJc w:val="left"/>
      <w:pPr>
        <w:ind w:left="6468" w:hanging="360"/>
      </w:pPr>
    </w:lvl>
    <w:lvl w:ilvl="8" w:tplc="080A001B" w:tentative="1">
      <w:start w:val="1"/>
      <w:numFmt w:val="lowerRoman"/>
      <w:lvlText w:val="%9."/>
      <w:lvlJc w:val="right"/>
      <w:pPr>
        <w:ind w:left="7188" w:hanging="180"/>
      </w:pPr>
    </w:lvl>
  </w:abstractNum>
  <w:num w:numId="1" w16cid:durableId="1733387243">
    <w:abstractNumId w:val="8"/>
  </w:num>
  <w:num w:numId="2" w16cid:durableId="927153017">
    <w:abstractNumId w:val="6"/>
  </w:num>
  <w:num w:numId="3" w16cid:durableId="572349670">
    <w:abstractNumId w:val="5"/>
  </w:num>
  <w:num w:numId="4" w16cid:durableId="1013334879">
    <w:abstractNumId w:val="4"/>
  </w:num>
  <w:num w:numId="5" w16cid:durableId="505293008">
    <w:abstractNumId w:val="7"/>
  </w:num>
  <w:num w:numId="6" w16cid:durableId="398022509">
    <w:abstractNumId w:val="3"/>
  </w:num>
  <w:num w:numId="7" w16cid:durableId="900940735">
    <w:abstractNumId w:val="2"/>
  </w:num>
  <w:num w:numId="8" w16cid:durableId="915162552">
    <w:abstractNumId w:val="1"/>
  </w:num>
  <w:num w:numId="9" w16cid:durableId="698362862">
    <w:abstractNumId w:val="0"/>
  </w:num>
  <w:num w:numId="10" w16cid:durableId="765731753">
    <w:abstractNumId w:val="12"/>
  </w:num>
  <w:num w:numId="11" w16cid:durableId="1615165120">
    <w:abstractNumId w:val="14"/>
  </w:num>
  <w:num w:numId="12" w16cid:durableId="450055218">
    <w:abstractNumId w:val="10"/>
  </w:num>
  <w:num w:numId="13" w16cid:durableId="1981031828">
    <w:abstractNumId w:val="9"/>
  </w:num>
  <w:num w:numId="14" w16cid:durableId="1738281560">
    <w:abstractNumId w:val="15"/>
  </w:num>
  <w:num w:numId="15" w16cid:durableId="1158226258">
    <w:abstractNumId w:val="11"/>
  </w:num>
  <w:num w:numId="16" w16cid:durableId="1448545279">
    <w:abstractNumId w:val="16"/>
  </w:num>
  <w:num w:numId="17" w16cid:durableId="116092871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00DAA"/>
    <w:rsid w:val="00024B01"/>
    <w:rsid w:val="00034616"/>
    <w:rsid w:val="0006063C"/>
    <w:rsid w:val="000A5AC7"/>
    <w:rsid w:val="0015074B"/>
    <w:rsid w:val="0029639D"/>
    <w:rsid w:val="00326F90"/>
    <w:rsid w:val="0038101F"/>
    <w:rsid w:val="00387F83"/>
    <w:rsid w:val="003D558B"/>
    <w:rsid w:val="00454724"/>
    <w:rsid w:val="004A30D0"/>
    <w:rsid w:val="004C3071"/>
    <w:rsid w:val="005117EB"/>
    <w:rsid w:val="00547071"/>
    <w:rsid w:val="0070440A"/>
    <w:rsid w:val="00782FFC"/>
    <w:rsid w:val="009761BC"/>
    <w:rsid w:val="009F02B3"/>
    <w:rsid w:val="00A95F58"/>
    <w:rsid w:val="00AA1D8D"/>
    <w:rsid w:val="00B47730"/>
    <w:rsid w:val="00B600C2"/>
    <w:rsid w:val="00C20F79"/>
    <w:rsid w:val="00C52A56"/>
    <w:rsid w:val="00C771BC"/>
    <w:rsid w:val="00CB0664"/>
    <w:rsid w:val="00CB7C77"/>
    <w:rsid w:val="00CC4407"/>
    <w:rsid w:val="00DC33EE"/>
    <w:rsid w:val="00ED334E"/>
    <w:rsid w:val="00F85027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24062061"/>
  <w14:defaultImageDpi w14:val="300"/>
  <w15:docId w15:val="{C4AD3390-3C44-4353-8EBA-4A2EDC949A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  <w:pPr>
      <w:spacing w:after="60" w:line="240" w:lineRule="auto"/>
    </w:pPr>
    <w:rPr>
      <w:rFonts w:ascii="Arial" w:hAnsi="Arial"/>
      <w:color w:val="1F2937"/>
      <w:sz w:val="19"/>
    </w:rPr>
  </w:style>
  <w:style w:type="paragraph" w:styleId="Ttulo1">
    <w:name w:val="heading 1"/>
    <w:basedOn w:val="Normal"/>
    <w:next w:val="Normal"/>
    <w:link w:val="Ttulo1Car"/>
    <w:uiPriority w:val="9"/>
    <w:qFormat/>
    <w:rsid w:val="00FC693F"/>
    <w:pPr>
      <w:keepNext/>
      <w:keepLines/>
      <w:spacing w:before="120"/>
      <w:outlineLvl w:val="0"/>
    </w:pPr>
    <w:rPr>
      <w:rFonts w:asciiTheme="majorHAnsi" w:eastAsiaTheme="majorEastAsia" w:hAnsiTheme="majorHAnsi" w:cstheme="majorBidi"/>
      <w:b/>
      <w:bCs/>
      <w:color w:val="6A1B9A"/>
      <w:sz w:val="23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C693F"/>
    <w:pPr>
      <w:keepNext/>
      <w:keepLines/>
      <w:spacing w:before="120"/>
      <w:outlineLvl w:val="1"/>
    </w:pPr>
    <w:rPr>
      <w:rFonts w:asciiTheme="majorHAnsi" w:eastAsiaTheme="majorEastAsia" w:hAnsiTheme="majorHAnsi" w:cstheme="majorBidi"/>
      <w:b/>
      <w:bCs/>
      <w:color w:val="0B4FA8"/>
      <w:sz w:val="21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618BF"/>
  </w:style>
  <w:style w:type="paragraph" w:styleId="Piedepgina">
    <w:name w:val="footer"/>
    <w:basedOn w:val="Normal"/>
    <w:link w:val="PiedepginaCar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618BF"/>
  </w:style>
  <w:style w:type="paragraph" w:styleId="Sinespaciad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">
    <w:name w:val="Title"/>
    <w:basedOn w:val="Normal"/>
    <w:next w:val="Normal"/>
    <w:link w:val="TtuloCar"/>
    <w:uiPriority w:val="10"/>
    <w:qFormat/>
    <w:rsid w:val="00FC693F"/>
    <w:pPr>
      <w:pBdr>
        <w:bottom w:val="single" w:sz="8" w:space="4" w:color="4F81BD" w:themeColor="accent1"/>
      </w:pBdr>
      <w:spacing w:before="120"/>
      <w:contextualSpacing/>
    </w:pPr>
    <w:rPr>
      <w:rFonts w:asciiTheme="majorHAnsi" w:eastAsiaTheme="majorEastAsia" w:hAnsiTheme="majorHAnsi" w:cstheme="majorBidi"/>
      <w:b/>
      <w:color w:val="6A1B9A"/>
      <w:spacing w:val="5"/>
      <w:kern w:val="28"/>
      <w:sz w:val="3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Textoindependiente">
    <w:name w:val="Body Text"/>
    <w:basedOn w:val="Normal"/>
    <w:link w:val="TextoindependienteCar"/>
    <w:uiPriority w:val="99"/>
    <w:unhideWhenUsed/>
    <w:rsid w:val="00AA1D8D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AA1D8D"/>
  </w:style>
  <w:style w:type="paragraph" w:styleId="Textoindependiente2">
    <w:name w:val="Body Text 2"/>
    <w:basedOn w:val="Normal"/>
    <w:link w:val="Textoindependiente2Car"/>
    <w:uiPriority w:val="99"/>
    <w:unhideWhenUsed/>
    <w:rsid w:val="00AA1D8D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AA1D8D"/>
  </w:style>
  <w:style w:type="paragraph" w:styleId="Textoindependiente3">
    <w:name w:val="Body Text 3"/>
    <w:basedOn w:val="Normal"/>
    <w:link w:val="Textoindependiente3C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aconvieta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aconvieta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aconvieta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aconnmero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Continuarlista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macro">
    <w:name w:val="macro"/>
    <w:link w:val="TextomacroC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rsid w:val="0029639D"/>
    <w:rPr>
      <w:rFonts w:ascii="Courier" w:hAnsi="Courier"/>
      <w:sz w:val="20"/>
      <w:szCs w:val="20"/>
    </w:rPr>
  </w:style>
  <w:style w:type="paragraph" w:styleId="Cita">
    <w:name w:val="Quote"/>
    <w:basedOn w:val="Normal"/>
    <w:next w:val="Normal"/>
    <w:link w:val="CitaCar"/>
    <w:uiPriority w:val="29"/>
    <w:qFormat/>
    <w:rsid w:val="00FC693F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FC693F"/>
    <w:rPr>
      <w:i/>
      <w:iCs/>
      <w:color w:val="000000" w:themeColor="tex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character" w:styleId="Fuerte">
    <w:name w:val="Strong"/>
    <w:basedOn w:val="Fuentedeprrafopredeter"/>
    <w:uiPriority w:val="22"/>
    <w:qFormat/>
    <w:rsid w:val="00FC693F"/>
    <w:rPr>
      <w:b/>
      <w:bCs/>
    </w:rPr>
  </w:style>
  <w:style w:type="character" w:styleId="nfasis">
    <w:name w:val="Emphasis"/>
    <w:basedOn w:val="Fuentedeprrafopredeter"/>
    <w:uiPriority w:val="20"/>
    <w:qFormat/>
    <w:rsid w:val="00FC693F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C693F"/>
    <w:rPr>
      <w:b/>
      <w:bCs/>
      <w:i/>
      <w:iCs/>
      <w:color w:val="4F81BD" w:themeColor="accent1"/>
    </w:rPr>
  </w:style>
  <w:style w:type="character" w:styleId="nfasissutil">
    <w:name w:val="Subtle Emphasis"/>
    <w:basedOn w:val="Fuentedeprrafopredeter"/>
    <w:uiPriority w:val="19"/>
    <w:qFormat/>
    <w:rsid w:val="00FC693F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FC693F"/>
    <w:rPr>
      <w:b/>
      <w:bCs/>
      <w:i/>
      <w:iCs/>
      <w:color w:val="4F81BD" w:themeColor="accent1"/>
    </w:rPr>
  </w:style>
  <w:style w:type="character" w:styleId="Referenciasutil">
    <w:name w:val="Subtle Reference"/>
    <w:basedOn w:val="Fuentedeprrafopredeter"/>
    <w:uiPriority w:val="31"/>
    <w:qFormat/>
    <w:rsid w:val="00FC693F"/>
    <w:rPr>
      <w:smallCaps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FC693F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laconcuadrcula">
    <w:name w:val="Table Grid"/>
    <w:basedOn w:val="Tab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2">
    <w:name w:val="Light Shading Accent 2"/>
    <w:basedOn w:val="Tab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4">
    <w:name w:val="Light Shading Accent 4"/>
    <w:basedOn w:val="Tab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doclaro-nfasis5">
    <w:name w:val="Light Shading Accent 5"/>
    <w:basedOn w:val="Tab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doclaro-nfasis6">
    <w:name w:val="Light Shading Accent 6"/>
    <w:basedOn w:val="Tab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nfasis2">
    <w:name w:val="Light List Accent 2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nfasis3">
    <w:name w:val="Light List Accent 3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nfasis4">
    <w:name w:val="Light List Accent 4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nfasis5">
    <w:name w:val="Light List Accent 5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nfasis6">
    <w:name w:val="Light List Accent 6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Cuadrculaclara">
    <w:name w:val="Light Grid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Cuadrculaclara-nfasis2">
    <w:name w:val="Light Grid Accent 2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Cuadrculaclara-nfasis3">
    <w:name w:val="Light Grid Accent 3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Cuadrculaclara-nfasis4">
    <w:name w:val="Light Grid Accent 4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Cuadrculaclara-nfasis5">
    <w:name w:val="Light Grid Accent 5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Cuadrculaclara-nfasis6">
    <w:name w:val="Light Grid Accent 6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">
    <w:name w:val="Medium Shading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edia1-nfasis2">
    <w:name w:val="Medium List 1 Accent 2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3">
    <w:name w:val="Medium List 1 Accent 3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edia1-nfasis4">
    <w:name w:val="Medium List 1 Accent 4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5">
    <w:name w:val="Medium List 1 Accent 5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6">
    <w:name w:val="Medium List 1 Accent 6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">
    <w:name w:val="Medium Lis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uadrculamedia1">
    <w:name w:val="Medium Grid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media1-nfasis2">
    <w:name w:val="Medium Grid 1 Accent 2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media1-nfasis3">
    <w:name w:val="Medium Grid 1 Accent 3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media1-nfasis4">
    <w:name w:val="Medium Grid 1 Accent 4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media1-nfasis5">
    <w:name w:val="Medium Grid 1 Accent 5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media1-nfasis6">
    <w:name w:val="Medium Grid 1 Accent 6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Cuadrculamedia2">
    <w:name w:val="Medium Grid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Cuadrculamedia3-nfasis2">
    <w:name w:val="Medium Grid 3 Accent 2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Cuadrculamedia3-nfasis3">
    <w:name w:val="Medium Grid 3 Accent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Cuadrculamedia3-nfasis4">
    <w:name w:val="Medium Grid 3 Accent 4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Cuadrculamedia3-nfasis5">
    <w:name w:val="Medium Grid 3 Accent 5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Cuadrculamedia3-nfasis6">
    <w:name w:val="Medium Grid 3 Accent 6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oscura">
    <w:name w:val="Dark List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oscura-nfasis2">
    <w:name w:val="Dark List Accent 2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oscura-nfasis3">
    <w:name w:val="Dark List Accent 3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oscura-nfasis4">
    <w:name w:val="Dark List Accent 4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oscura-nfasis5">
    <w:name w:val="Dark List Accent 5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oscura-nfasis6">
    <w:name w:val="Dark List Accent 6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dovistoso">
    <w:name w:val="Colorful Shading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vistosa">
    <w:name w:val="Colorful List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vistosa-nfasis2">
    <w:name w:val="Colorful List Accent 2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vistosa-nfasis3">
    <w:name w:val="Colorful List Accent 3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vistosa-nfasis4">
    <w:name w:val="Colorful List Accent 4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vistosa-nfasis5">
    <w:name w:val="Colorful List Accent 5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vistosa-nfasis6">
    <w:name w:val="Colorful List Accent 6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uadrculavistosa">
    <w:name w:val="Colorful Grid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FormNote">
    <w:name w:val="Form Note"/>
    <w:pPr>
      <w:spacing w:after="60"/>
    </w:pPr>
    <w:rPr>
      <w:rFonts w:ascii="Arial" w:hAnsi="Arial"/>
      <w:color w:val="4B5563"/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</Pages>
  <Words>490</Words>
  <Characters>2696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3180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Gabriela Miranda</cp:lastModifiedBy>
  <cp:revision>21</cp:revision>
  <dcterms:created xsi:type="dcterms:W3CDTF">2013-12-23T23:15:00Z</dcterms:created>
  <dcterms:modified xsi:type="dcterms:W3CDTF">2026-09-09T22:13:00Z</dcterms:modified>
  <cp:category/>
</cp:coreProperties>
</file>